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Brandschutz 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2017435" name="2359db8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86181" name="2359db80-9798-11f0-82c8-41893ca232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5666293" name="28287a9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8735437" name="28287a90-9798-11f0-82c8-41893ca2326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Gästezimmer neu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09946" name="f8a46b7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3481601" name="f8a46b70-979d-11f0-82c8-41893ca232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5281197" name="fb93c33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36963" name="fb93c330-979d-11f0-82c8-41893ca2326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7871819" name="415e06f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8284812" name="415e06f0-97a3-11f0-82c8-41893ca232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8946050" name="46aad6b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2539343" name="46aad6b0-97a3-11f0-82c8-41893ca232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/Decke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745926" name="586c2b0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8385341" name="586c2b00-97a4-11f0-82c8-41893ca232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8671286" name="74c9101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142516" name="74c91010-97a4-11f0-82c8-41893ca2326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Ganzes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864181" name="16ce75c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7651769" name="16ce75c0-97a6-11f0-82c8-41893ca2326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2228431" name="1ca55d1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219601" name="1ca55d10-97a6-11f0-82c8-41893ca232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6273187" name="30530d8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7721145" name="30530d80-97a6-11f0-82c8-41893ca232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3679708" name="33c9bdb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499897" name="33c9bdb0-97a6-11f0-82c8-41893ca2326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2667188" name="6490be0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3492148" name="6490be00-97a9-11f0-82c8-41893ca232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9234134" name="67e78a2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259955" name="67e78a20-97a9-11f0-82c8-41893ca2326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DG- OG </w:t>
            </w:r>
          </w:p>
          <w:p>
            <w:pPr>
              <w:spacing w:before="0" w:after="0"/>
            </w:pPr>
            <w:r>
              <w:t>Wand / Decke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VM-46</w:t>
            </w:r>
          </w:p>
          <w:p>
            <w:pPr>
              <w:spacing w:before="0" w:after="0"/>
            </w:pPr>
            <w:r>
              <w:t>Putze / Kleber </w:t>
            </w:r>
          </w:p>
          <w:p>
            <w:pPr>
              <w:spacing w:before="0" w:after="0"/>
            </w:pPr>
            <w:r>
              <w:t>Wand / Decke / 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4449102" name="a038594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780201" name="a0385940-97a9-11f0-82c8-41893ca232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3375009" name="a7f58cc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471755" name="a7f58cc0-97a9-11f0-82c8-41893ca2326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Luzernerstrasse 43,45, 6025 Neudorf</w:t>
          </w:r>
        </w:p>
        <w:p>
          <w:pPr>
            <w:spacing w:before="0" w:after="0"/>
          </w:pPr>
          <w:r>
            <w:t>483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